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5469940" name="019ff634-fab2-7165-ad6f-2a29d1da75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611463" name="019ff634-fab2-7165-ad6f-2a29d1da75f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0809336" name="019ff635-5a3a-72b4-87be-d54fbbdd38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325311" name="019ff635-5a3a-72b4-87be-d54fbbdd384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0826106" name="019ff635-b776-796d-b70e-aa4dad1831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416689" name="019ff635-b776-796d-b70e-aa4dad18312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Kellertreppe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9370963" name="019ff611-a44f-7674-b9fe-f7624e04a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666631" name="019ff611-a44f-7674-b9fe-f7624e04a9a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3835608" name="019ff634-8e6f-78ea-b195-455d668f1e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366338" name="019ff634-8e6f-78ea-b195-455d668f1eb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6770908" name="019ff636-6c3c-7058-b576-14da9ddc6c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427728" name="019ff636-6c3c-7058-b576-14da9ddc6c9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7457509" name="019ff639-1023-764a-bef0-ec7fb2b480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068899" name="019ff639-1023-764a-bef0-ec7fb2b480b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4849541" name="019ff613-258e-7ce2-a38e-47048b0aa9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748657" name="019ff613-258e-7ce2-a38e-47048b0aa99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Verkaufsraum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9046935" name="019ff633-99ae-7d0d-8aa9-3e2492c861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484596" name="019ff633-99ae-7d0d-8aa9-3e2492c8610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6753657" name="019ff634-2adb-7463-974a-23959e1219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280607" name="019ff634-2adb-7463-974a-23959e1219b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5941216" name="019ff636-280a-7a97-b20c-b09c4007cd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671133" name="019ff636-280a-7a97-b20c-b09c4007cd0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2104838" name="019ff639-841b-74f8-93cb-6a5582f752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403852" name="019ff639-841b-74f8-93cb-6a5582f7529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Fassadenschindel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UG - DG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9014948" name="019ff644-ffe9-7d8f-9e34-e868f76376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556995" name="019ff644-ffe9-7d8f-9e34-e868f763763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Gartenhaus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4049958" name="019ff664-564e-71cd-a1aa-6ee2fbceb1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166825" name="019ff664-564e-71cd-a1aa-6ee2fbceb12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7054037" name="019ff60f-0743-74b0-a1f8-5882e67033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021335" name="019ff60f-0743-74b0-a1f8-5882e670336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Garagendach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Abdichtungsbahn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8533288" name="019ff63e-8497-794e-acf8-48e70bcf3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506765" name="019ff63e-8497-794e-acf8-48e70bcf353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Garagendach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7272365" name="019ff63f-8346-7c3a-b11e-6dc55f429b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265416" name="019ff63f-8346-7c3a-b11e-6dc55f429b6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(elastische) 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9767296" name="019ff641-f28b-7835-8386-1e9ba4e43f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790382" name="019ff641-f28b-7835-8386-1e9ba4e43f0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4232711" name="019ff645-aca5-73d7-8ae9-6efa8629de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133721" name="019ff645-aca5-73d7-8ae9-6efa8629de5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Estrich (oft verdeckt)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7248551" name="019ff646-f3b1-7cec-a8bf-5e06b89e75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608715" name="019ff646-f3b1-7cec-a8bf-5e06b89e757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Zreppenhaus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3199067" name="019ff64e-eb57-7684-94d9-167f182334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192141" name="019ff64e-eb57-7684-94d9-167f1823348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Toggenburgerszrasse 3, 9532 Rickenbach</w:t>
          </w:r>
        </w:p>
        <w:p>
          <w:pPr>
            <w:spacing w:before="0" w:after="0"/>
          </w:pPr>
          <w:r>
            <w:t>1146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